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 OG, links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9367173" name="019db465-e9ab-7282-bb9c-b5f72e3c92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945929" name="019db465-e9ab-7282-bb9c-b5f72e3c926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432241" name="019db466-0bb5-7fc3-8937-2148d8deea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377674" name="019db466-0bb5-7fc3-8937-2148d8deea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